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Ersatzplatten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2005296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891066" name="c98aa770-c45b-11ef-b728-0b338db2cff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Abdichtung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051599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028842" name="0d0dde30-c45d-11ef-860b-53b42775a06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566341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904109" name="6174c560-c45d-11ef-8221-d5e457ff638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769471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0870" name="c3ec9880-c45d-11ef-a6c5-81c7534de1c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200572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224641" name="5b1b7cc0-c45f-11ef-9544-e1a8d8de9c8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8517577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45298" name="6c162280-c45c-11ef-9131-714c2494967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UG bis DG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7631818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64556" name="322bf1e0-c460-11ef-8054-99b186997dc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Decke / 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3632118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032641" name="50a1a4d0-c460-11ef-ba0a-c75e4543cc3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jedes Stockwerk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5749744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501025" name="775999c0-c460-11ef-96ff-454ba89af7a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8431516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005032" name="aa150c80-c462-11ef-b444-2717c5550ff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Dichtungsring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1053261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61818" name="ff52fd50-c463-11ef-8cd8-41f80faf6e7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107140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513649" name="3b87ead0-c46c-11ef-906e-25ed0736c56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815821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04801" name="14370280-c472-11ef-8124-71a00356d34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6768877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965784" name="787106c0-c46c-11ef-ae4f-174728eadc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5441599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60923" name="a08caa60-c46c-11ef-9a40-cf6a76e8c6d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9498026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99878" name="ebac89c0-c46c-11ef-8109-07c8f8c575c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56645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843154" name="05fcfd00-c46d-11ef-a9f6-fb3f50a87fa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9672422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248231" name="431da3b0-c46d-11ef-bb05-0f00571c997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Kleber von früherem 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9645156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60221" name="7c8ed6f0-c46d-11ef-9b22-d94bc07cee6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3491464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35338" name="ec7f9bc0-c46d-11ef-a569-4b72d69c13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693371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12750" name="65816440-c46e-11ef-8b77-51250f362f6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937329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2149" name="7e8b7b30-c476-11ef-a0bf-55073bd13cf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alle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422865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51288" name="a1e54aa0-c46e-11ef-b459-dd67ebdd00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mit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6761954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311810" name="30d20200-c472-11ef-8ec9-e369b05ebaa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299015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867322" name="6704fa30-c472-11ef-b4e1-a3af7aabd66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Fesnteranschlag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2298043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867449" name="d2cf5bf0-c474-11ef-a71f-db3df5b497a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8145836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055180" name="f7007ef0-c474-11ef-8d10-0ded50edbc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5269726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720171" name="14ff37b0-c476-11ef-8eca-fb558e3adad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innen und aussen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Konstruktion-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9837999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08934" name="59ee9e10-c476-11ef-95b1-371b2ccc7c8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diverse Farben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Fenstebänke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5032306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131785" name="b72decc0-c476-11ef-81ab-d35bf722cbb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650351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909832" name="79cdba20-c478-11ef-aaff-5903c2d3d11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2219588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29791" name="aaed6920-c478-11ef-a9f6-b71675a14ba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485295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14281" name="fbc42f40-c479-11ef-b069-ed7bcccf267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710151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857297" name="2669d920-c47a-11ef-85d1-678fe4e6a7b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Zimmerboden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392485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013535" name="e97f9040-c46f-11ef-bc3f-c7a18dcd8df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